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0B994" w14:textId="1ACFB3AA" w:rsidR="00574B9A" w:rsidRDefault="00D549E5" w:rsidP="00574B9A">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 xml:space="preserve">El Picante’s </w:t>
      </w:r>
      <w:r w:rsidR="00574B9A" w:rsidRPr="00574B9A">
        <w:rPr>
          <w:rFonts w:ascii="Helvetica" w:hAnsi="Helvetica"/>
          <w:b/>
          <w:bCs/>
          <w:sz w:val="54"/>
          <w:szCs w:val="54"/>
        </w:rPr>
        <w:t>Black Bean and Salsa Soup</w:t>
      </w:r>
    </w:p>
    <w:p w14:paraId="01E57D59" w14:textId="77777777" w:rsidR="00F371F9" w:rsidRPr="00F371F9" w:rsidRDefault="00F371F9" w:rsidP="00F371F9">
      <w:pPr>
        <w:pStyle w:val="NormalWeb"/>
        <w:rPr>
          <w:rFonts w:ascii="Helvetica" w:hAnsi="Helvetica"/>
          <w:sz w:val="27"/>
          <w:szCs w:val="27"/>
        </w:rPr>
      </w:pPr>
      <w:r w:rsidRPr="00F371F9">
        <w:rPr>
          <w:rFonts w:ascii="Helvetica" w:hAnsi="Helvetica"/>
          <w:sz w:val="27"/>
          <w:szCs w:val="27"/>
        </w:rPr>
        <w:t xml:space="preserve">Looking for a quick, hearty dish that doesn't skimp on flavor? Our </w:t>
      </w:r>
      <w:r w:rsidRPr="00AF0607">
        <w:rPr>
          <w:rFonts w:ascii="Helvetica" w:hAnsi="Helvetica"/>
          <w:sz w:val="27"/>
          <w:szCs w:val="27"/>
        </w:rPr>
        <w:t>Black Bean and Salsa Soup</w:t>
      </w:r>
      <w:r w:rsidRPr="00F371F9">
        <w:rPr>
          <w:rFonts w:ascii="Helvetica" w:hAnsi="Helvetica"/>
          <w:sz w:val="27"/>
          <w:szCs w:val="27"/>
        </w:rPr>
        <w:t xml:space="preserve"> is the perfect blend of comfort and kick—ready in just 20 minutes. This simple, satisfying recipe blends protein-rich black beans with savory vegetable broth, a hint of cumin, and a full cup of </w:t>
      </w:r>
      <w:r w:rsidRPr="00F371F9">
        <w:rPr>
          <w:rFonts w:ascii="Helvetica" w:hAnsi="Helvetica"/>
          <w:b/>
          <w:bCs/>
          <w:sz w:val="27"/>
          <w:szCs w:val="27"/>
        </w:rPr>
        <w:t>El Picante salsa</w:t>
      </w:r>
      <w:r w:rsidRPr="00F371F9">
        <w:rPr>
          <w:rFonts w:ascii="Helvetica" w:hAnsi="Helvetica"/>
          <w:sz w:val="27"/>
          <w:szCs w:val="27"/>
        </w:rPr>
        <w:t xml:space="preserve"> for bold, vibrant flavor in every spoonful.</w:t>
      </w:r>
    </w:p>
    <w:p w14:paraId="5C066D30" w14:textId="77777777" w:rsidR="00F371F9" w:rsidRPr="00F371F9" w:rsidRDefault="00F371F9" w:rsidP="00F371F9">
      <w:pPr>
        <w:pStyle w:val="NormalWeb"/>
        <w:rPr>
          <w:rFonts w:ascii="Helvetica" w:hAnsi="Helvetica"/>
          <w:sz w:val="27"/>
          <w:szCs w:val="27"/>
        </w:rPr>
      </w:pPr>
      <w:r w:rsidRPr="00F371F9">
        <w:rPr>
          <w:rFonts w:ascii="Helvetica" w:hAnsi="Helvetica"/>
          <w:sz w:val="27"/>
          <w:szCs w:val="27"/>
        </w:rPr>
        <w:t>What makes this soup stand out is the heat and freshness delivered by El Picante. Whether you're using our All Natural, Verde, or Diablo variety, the salsa adds depth and spice without the need for extra chopping or seasoning. It’s a go-to option for busy weeknights, light lunches, or anytime you want something warm, wholesome, and deliciously Texan.</w:t>
      </w:r>
    </w:p>
    <w:p w14:paraId="7D97AA92" w14:textId="77777777" w:rsidR="00F371F9" w:rsidRPr="00F371F9" w:rsidRDefault="00F371F9" w:rsidP="00F371F9">
      <w:pPr>
        <w:pStyle w:val="NormalWeb"/>
        <w:rPr>
          <w:rFonts w:ascii="Helvetica" w:hAnsi="Helvetica"/>
          <w:sz w:val="27"/>
          <w:szCs w:val="27"/>
        </w:rPr>
      </w:pPr>
      <w:r w:rsidRPr="00F371F9">
        <w:rPr>
          <w:rFonts w:ascii="Helvetica" w:hAnsi="Helvetica"/>
          <w:sz w:val="27"/>
          <w:szCs w:val="27"/>
        </w:rPr>
        <w:t>Top it off with a dollop of sour cream and sliced green onions for a creamy finish and a pop of color. Serve it as a stand-alone dish or alongside a crispy quesadilla or fresh salad for a complete meal that’s as easy as it is flavorful.</w:t>
      </w:r>
    </w:p>
    <w:p w14:paraId="1F84FAC1" w14:textId="77777777" w:rsidR="00F371F9" w:rsidRPr="00574B9A" w:rsidRDefault="00F371F9" w:rsidP="00574B9A">
      <w:pPr>
        <w:spacing w:before="100" w:beforeAutospacing="1" w:after="100" w:afterAutospacing="1" w:line="648" w:lineRule="atLeast"/>
        <w:outlineLvl w:val="1"/>
        <w:rPr>
          <w:rFonts w:ascii="Helvetica" w:hAnsi="Helvetica"/>
          <w:b/>
          <w:bCs/>
          <w:sz w:val="54"/>
          <w:szCs w:val="54"/>
        </w:rPr>
      </w:pPr>
    </w:p>
    <w:p w14:paraId="73AF3E6A" w14:textId="2A06180F" w:rsidR="00AA197E" w:rsidRPr="00AA197E" w:rsidRDefault="00574B9A"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46D5C2AD" wp14:editId="1258E7A9">
            <wp:extent cx="2830749" cy="2830749"/>
            <wp:effectExtent l="0" t="0" r="1905" b="1905"/>
            <wp:docPr id="1281401263" name="Picture 1" descr="Two bowls of soup with green le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01263" name="Picture 1" descr="Two bowls of soup with green leaves&#10;&#10;AI-generated content may be incorrect."/>
                    <pic:cNvPicPr/>
                  </pic:nvPicPr>
                  <pic:blipFill>
                    <a:blip r:embed="rId6"/>
                    <a:stretch>
                      <a:fillRect/>
                    </a:stretch>
                  </pic:blipFill>
                  <pic:spPr>
                    <a:xfrm>
                      <a:off x="0" y="0"/>
                      <a:ext cx="2887643" cy="2887643"/>
                    </a:xfrm>
                    <a:prstGeom prst="rect">
                      <a:avLst/>
                    </a:prstGeom>
                  </pic:spPr>
                </pic:pic>
              </a:graphicData>
            </a:graphic>
          </wp:inline>
        </w:drawing>
      </w:r>
    </w:p>
    <w:p w14:paraId="320B9427" w14:textId="77777777" w:rsidR="000A2D0C" w:rsidRDefault="000A2D0C" w:rsidP="00426754">
      <w:pPr>
        <w:rPr>
          <w:b/>
          <w:bCs/>
          <w:sz w:val="32"/>
          <w:szCs w:val="32"/>
        </w:rPr>
      </w:pPr>
    </w:p>
    <w:p w14:paraId="2665B9EB" w14:textId="77777777" w:rsidR="000A2D0C" w:rsidRDefault="000A2D0C" w:rsidP="000A2D0C">
      <w:pPr>
        <w:spacing w:line="405" w:lineRule="atLeast"/>
        <w:rPr>
          <w:rFonts w:ascii="Helvetica" w:hAnsi="Helvetica"/>
          <w:b/>
          <w:bCs/>
          <w:sz w:val="27"/>
          <w:szCs w:val="27"/>
        </w:rPr>
      </w:pPr>
      <w:r>
        <w:rPr>
          <w:rFonts w:ascii="Helvetica" w:hAnsi="Helvetica"/>
          <w:b/>
          <w:bCs/>
          <w:sz w:val="27"/>
          <w:szCs w:val="27"/>
        </w:rPr>
        <w:t>Prep Time:</w:t>
      </w:r>
    </w:p>
    <w:p w14:paraId="72D1678B" w14:textId="43643A5A" w:rsidR="000A2D0C" w:rsidRDefault="000A2D0C" w:rsidP="000A2D0C">
      <w:pPr>
        <w:rPr>
          <w:rFonts w:ascii="Helvetica" w:hAnsi="Helvetica"/>
          <w:sz w:val="27"/>
          <w:szCs w:val="27"/>
        </w:rPr>
      </w:pPr>
      <w:r>
        <w:rPr>
          <w:rFonts w:ascii="Helvetica" w:hAnsi="Helvetica"/>
          <w:sz w:val="27"/>
          <w:szCs w:val="27"/>
        </w:rPr>
        <w:t>1</w:t>
      </w:r>
      <w:r w:rsidR="00574B9A">
        <w:rPr>
          <w:rFonts w:ascii="Helvetica" w:hAnsi="Helvetica"/>
          <w:sz w:val="27"/>
          <w:szCs w:val="27"/>
        </w:rPr>
        <w:t>0</w:t>
      </w:r>
      <w:r>
        <w:rPr>
          <w:rFonts w:ascii="Helvetica" w:hAnsi="Helvetica"/>
          <w:sz w:val="27"/>
          <w:szCs w:val="27"/>
        </w:rPr>
        <w:t xml:space="preserve">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325BF52A" w14:textId="77777777" w:rsidR="000A2D0C" w:rsidRDefault="000A2D0C" w:rsidP="000A2D0C">
      <w:pPr>
        <w:rPr>
          <w:rFonts w:ascii="Helvetica" w:hAnsi="Helvetica"/>
          <w:sz w:val="27"/>
          <w:szCs w:val="27"/>
        </w:rPr>
      </w:pPr>
      <w:r>
        <w:rPr>
          <w:rFonts w:ascii="Helvetica" w:hAnsi="Helvetica"/>
          <w:sz w:val="27"/>
          <w:szCs w:val="27"/>
        </w:rPr>
        <w:t>10 mins</w:t>
      </w:r>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7FE83226" w14:textId="0D10C964" w:rsidR="000A2D0C" w:rsidRDefault="000A2D0C" w:rsidP="000A2D0C">
      <w:pPr>
        <w:rPr>
          <w:rFonts w:ascii="Helvetica" w:hAnsi="Helvetica"/>
          <w:sz w:val="27"/>
          <w:szCs w:val="27"/>
        </w:rPr>
      </w:pPr>
      <w:r>
        <w:rPr>
          <w:rFonts w:ascii="Helvetica" w:hAnsi="Helvetica"/>
          <w:sz w:val="27"/>
          <w:szCs w:val="27"/>
        </w:rPr>
        <w:t>2</w:t>
      </w:r>
      <w:r w:rsidR="00574B9A">
        <w:rPr>
          <w:rFonts w:ascii="Helvetica" w:hAnsi="Helvetica"/>
          <w:sz w:val="27"/>
          <w:szCs w:val="27"/>
        </w:rPr>
        <w:t>0</w:t>
      </w:r>
      <w:r>
        <w:rPr>
          <w:rFonts w:ascii="Helvetica" w:hAnsi="Helvetica"/>
          <w:sz w:val="27"/>
          <w:szCs w:val="27"/>
        </w:rPr>
        <w:t xml:space="preserve"> mins</w:t>
      </w: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601283BF" w14:textId="77777777" w:rsidR="000A2D0C" w:rsidRDefault="000A2D0C" w:rsidP="000A2D0C">
      <w:pPr>
        <w:rPr>
          <w:rFonts w:ascii="Helvetica" w:hAnsi="Helvetica"/>
          <w:sz w:val="27"/>
          <w:szCs w:val="27"/>
        </w:rPr>
      </w:pPr>
      <w:r>
        <w:rPr>
          <w:rFonts w:ascii="Helvetica" w:hAnsi="Helvetica"/>
          <w:sz w:val="27"/>
          <w:szCs w:val="27"/>
        </w:rPr>
        <w:t>4</w:t>
      </w:r>
    </w:p>
    <w:p w14:paraId="19A726B3" w14:textId="77777777" w:rsidR="000A2D0C" w:rsidRDefault="000A2D0C" w:rsidP="000A2D0C">
      <w:pPr>
        <w:spacing w:line="405" w:lineRule="atLeast"/>
        <w:rPr>
          <w:rFonts w:ascii="Helvetica" w:hAnsi="Helvetica"/>
          <w:b/>
          <w:bCs/>
          <w:sz w:val="27"/>
          <w:szCs w:val="27"/>
        </w:rPr>
      </w:pPr>
    </w:p>
    <w:p w14:paraId="415526A1" w14:textId="62A2C687" w:rsidR="000A2D0C" w:rsidRDefault="000A2D0C" w:rsidP="000A2D0C">
      <w:pPr>
        <w:spacing w:line="405" w:lineRule="atLeast"/>
        <w:rPr>
          <w:rFonts w:ascii="Helvetica" w:hAnsi="Helvetica"/>
          <w:b/>
          <w:bCs/>
          <w:sz w:val="27"/>
          <w:szCs w:val="27"/>
        </w:rPr>
      </w:pPr>
      <w:r>
        <w:rPr>
          <w:rFonts w:ascii="Helvetica" w:hAnsi="Helvetica"/>
          <w:b/>
          <w:bCs/>
          <w:sz w:val="27"/>
          <w:szCs w:val="27"/>
        </w:rPr>
        <w:t>Yield:</w:t>
      </w:r>
    </w:p>
    <w:p w14:paraId="7AB7CC12" w14:textId="78EA0F7E" w:rsidR="000A2D0C" w:rsidRDefault="000A2D0C" w:rsidP="000A2D0C">
      <w:pPr>
        <w:rPr>
          <w:rFonts w:ascii="Helvetica" w:hAnsi="Helvetica"/>
          <w:sz w:val="27"/>
          <w:szCs w:val="27"/>
        </w:rPr>
      </w:pPr>
      <w:r>
        <w:rPr>
          <w:rFonts w:ascii="Helvetica" w:hAnsi="Helvetica"/>
          <w:sz w:val="27"/>
          <w:szCs w:val="27"/>
        </w:rPr>
        <w:t xml:space="preserve">4 </w:t>
      </w:r>
      <w:r w:rsidR="00574B9A">
        <w:rPr>
          <w:rFonts w:ascii="Helvetica" w:hAnsi="Helvetica"/>
          <w:sz w:val="27"/>
          <w:szCs w:val="27"/>
        </w:rPr>
        <w:t>servings</w:t>
      </w:r>
    </w:p>
    <w:p w14:paraId="781CC9B8" w14:textId="77777777" w:rsidR="000A2D0C" w:rsidRDefault="000A2D0C" w:rsidP="000A2D0C">
      <w:pPr>
        <w:rPr>
          <w:rFonts w:ascii="Helvetica" w:hAnsi="Helvetica"/>
          <w:sz w:val="27"/>
          <w:szCs w:val="27"/>
        </w:rPr>
      </w:pPr>
    </w:p>
    <w:p w14:paraId="3BC30D56" w14:textId="6174EDC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29E17FA1" w14:textId="77777777" w:rsidR="00574B9A" w:rsidRDefault="00574B9A" w:rsidP="00574B9A">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2 (15 ounce) cans black beans, drained and rinsed</w:t>
      </w:r>
    </w:p>
    <w:p w14:paraId="4AEA1FCD" w14:textId="77777777" w:rsidR="00574B9A" w:rsidRDefault="00574B9A" w:rsidP="00574B9A">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½ cups vegetable broth</w:t>
      </w:r>
    </w:p>
    <w:p w14:paraId="12D2CCEC" w14:textId="2C9EA797" w:rsidR="00574B9A" w:rsidRDefault="00574B9A" w:rsidP="00574B9A">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cup El Picante salsa</w:t>
      </w:r>
    </w:p>
    <w:p w14:paraId="3C0C3E38" w14:textId="77777777" w:rsidR="00574B9A" w:rsidRDefault="00574B9A" w:rsidP="00574B9A">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teaspoon ground cumin</w:t>
      </w:r>
    </w:p>
    <w:p w14:paraId="3CBBC4EF" w14:textId="77777777" w:rsidR="00574B9A" w:rsidRDefault="00574B9A" w:rsidP="00574B9A">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4 tablespoons sour cream</w:t>
      </w:r>
    </w:p>
    <w:p w14:paraId="0A7ECF75" w14:textId="77777777" w:rsidR="00574B9A" w:rsidRDefault="00574B9A" w:rsidP="00574B9A">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2 tablespoons thinly sliced green onion</w:t>
      </w:r>
    </w:p>
    <w:p w14:paraId="4C0C3DB7" w14:textId="7777777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356CB8D7" w14:textId="54B9BE00" w:rsidR="00574B9A" w:rsidRDefault="00574B9A" w:rsidP="00574B9A">
      <w:pPr>
        <w:pStyle w:val="comp"/>
        <w:numPr>
          <w:ilvl w:val="0"/>
          <w:numId w:val="15"/>
        </w:numPr>
        <w:shd w:val="clear" w:color="auto" w:fill="FFFFFF"/>
        <w:spacing w:line="405" w:lineRule="atLeast"/>
        <w:rPr>
          <w:rFonts w:ascii="Helvetica" w:hAnsi="Helvetica"/>
          <w:sz w:val="27"/>
          <w:szCs w:val="27"/>
        </w:rPr>
      </w:pPr>
      <w:r>
        <w:rPr>
          <w:rFonts w:ascii="Helvetica" w:hAnsi="Helvetica"/>
          <w:sz w:val="27"/>
          <w:szCs w:val="27"/>
        </w:rPr>
        <w:t>In an electric food processor or blender, combine beans, broth, El Picante salsa, and cumin. Blend until smooth.</w:t>
      </w:r>
    </w:p>
    <w:p w14:paraId="26FBD80A" w14:textId="77777777" w:rsidR="00574B9A" w:rsidRDefault="00574B9A" w:rsidP="00574B9A">
      <w:pPr>
        <w:pStyle w:val="comp"/>
        <w:numPr>
          <w:ilvl w:val="0"/>
          <w:numId w:val="15"/>
        </w:numPr>
        <w:shd w:val="clear" w:color="auto" w:fill="FFFFFF"/>
        <w:spacing w:line="405" w:lineRule="atLeast"/>
        <w:rPr>
          <w:rFonts w:ascii="Helvetica" w:hAnsi="Helvetica"/>
          <w:sz w:val="27"/>
          <w:szCs w:val="27"/>
        </w:rPr>
      </w:pPr>
      <w:r>
        <w:rPr>
          <w:rFonts w:ascii="Helvetica" w:hAnsi="Helvetica"/>
          <w:sz w:val="27"/>
          <w:szCs w:val="27"/>
        </w:rPr>
        <w:t>Heat the bean mixture in a saucepan over medium heat until thoroughly heated.</w:t>
      </w:r>
    </w:p>
    <w:p w14:paraId="269BB97F" w14:textId="48DEA33F" w:rsidR="00574B9A" w:rsidRDefault="00574B9A" w:rsidP="00574B9A">
      <w:pPr>
        <w:pStyle w:val="comp"/>
        <w:numPr>
          <w:ilvl w:val="0"/>
          <w:numId w:val="15"/>
        </w:numPr>
        <w:shd w:val="clear" w:color="auto" w:fill="FFFFFF"/>
        <w:spacing w:line="405" w:lineRule="atLeast"/>
        <w:rPr>
          <w:rFonts w:ascii="Helvetica" w:hAnsi="Helvetica"/>
          <w:sz w:val="27"/>
          <w:szCs w:val="27"/>
        </w:rPr>
      </w:pPr>
      <w:r>
        <w:rPr>
          <w:rFonts w:ascii="Helvetica" w:hAnsi="Helvetica"/>
          <w:sz w:val="27"/>
          <w:szCs w:val="27"/>
        </w:rPr>
        <w:lastRenderedPageBreak/>
        <w:t>Ladle soup into 4 individual bowls and top each bowl with 1 tablespoon of the sour cream and 1/2 tablespoon green onion.</w:t>
      </w:r>
    </w:p>
    <w:p w14:paraId="01046DF3" w14:textId="70CF0645" w:rsidR="00AA197E" w:rsidRPr="00AA197E" w:rsidRDefault="00AA197E" w:rsidP="00AA197E">
      <w:pPr>
        <w:pStyle w:val="NormalWeb"/>
        <w:shd w:val="clear" w:color="auto" w:fill="FFFFFF"/>
        <w:spacing w:line="405" w:lineRule="atLeast"/>
        <w:jc w:val="center"/>
        <w:rPr>
          <w:rFonts w:ascii="Helvetica" w:hAnsi="Helvetica"/>
          <w:sz w:val="27"/>
          <w:szCs w:val="27"/>
        </w:rPr>
      </w:pPr>
      <w:r>
        <w:rPr>
          <w:rFonts w:ascii="Helvetica" w:hAnsi="Helvetica"/>
          <w:noProof/>
          <w:sz w:val="27"/>
          <w:szCs w:val="27"/>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7"/>
                    <a:stretch>
                      <a:fillRect/>
                    </a:stretch>
                  </pic:blipFill>
                  <pic:spPr>
                    <a:xfrm>
                      <a:off x="0" y="0"/>
                      <a:ext cx="2019163" cy="620524"/>
                    </a:xfrm>
                    <a:prstGeom prst="rect">
                      <a:avLst/>
                    </a:prstGeom>
                  </pic:spPr>
                </pic:pic>
              </a:graphicData>
            </a:graphic>
          </wp:inline>
        </w:drawing>
      </w:r>
    </w:p>
    <w:sectPr w:rsidR="00AA197E" w:rsidRPr="00AA197E"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C5A7067"/>
    <w:multiLevelType w:val="multilevel"/>
    <w:tmpl w:val="C7663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1A8655C"/>
    <w:multiLevelType w:val="multilevel"/>
    <w:tmpl w:val="7CB48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0"/>
  </w:num>
  <w:num w:numId="12" w16cid:durableId="923949524">
    <w:abstractNumId w:val="14"/>
  </w:num>
  <w:num w:numId="13" w16cid:durableId="224338310">
    <w:abstractNumId w:val="11"/>
  </w:num>
  <w:num w:numId="14" w16cid:durableId="1685790538">
    <w:abstractNumId w:val="12"/>
  </w:num>
  <w:num w:numId="15" w16cid:durableId="6465944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4616"/>
    <w:rsid w:val="0006063C"/>
    <w:rsid w:val="000A2D0C"/>
    <w:rsid w:val="000D1EBB"/>
    <w:rsid w:val="00124851"/>
    <w:rsid w:val="0013207C"/>
    <w:rsid w:val="0015074B"/>
    <w:rsid w:val="001527E6"/>
    <w:rsid w:val="00183AA3"/>
    <w:rsid w:val="001A03EF"/>
    <w:rsid w:val="00223F76"/>
    <w:rsid w:val="00226A0D"/>
    <w:rsid w:val="00245B81"/>
    <w:rsid w:val="002558BA"/>
    <w:rsid w:val="00261BD5"/>
    <w:rsid w:val="00276472"/>
    <w:rsid w:val="0029639D"/>
    <w:rsid w:val="002B00CA"/>
    <w:rsid w:val="002C795B"/>
    <w:rsid w:val="00326F90"/>
    <w:rsid w:val="003517EA"/>
    <w:rsid w:val="003739A0"/>
    <w:rsid w:val="00377C89"/>
    <w:rsid w:val="00383AF1"/>
    <w:rsid w:val="00426754"/>
    <w:rsid w:val="0045636C"/>
    <w:rsid w:val="00497B9B"/>
    <w:rsid w:val="004D5B37"/>
    <w:rsid w:val="00520D75"/>
    <w:rsid w:val="00520F27"/>
    <w:rsid w:val="00574B9A"/>
    <w:rsid w:val="00587EF4"/>
    <w:rsid w:val="00613045"/>
    <w:rsid w:val="00642D07"/>
    <w:rsid w:val="006C176D"/>
    <w:rsid w:val="006F1DE5"/>
    <w:rsid w:val="0073284E"/>
    <w:rsid w:val="00760B38"/>
    <w:rsid w:val="007C7BA6"/>
    <w:rsid w:val="007D59C6"/>
    <w:rsid w:val="007E5B7E"/>
    <w:rsid w:val="00870561"/>
    <w:rsid w:val="008774FA"/>
    <w:rsid w:val="00893685"/>
    <w:rsid w:val="008C0170"/>
    <w:rsid w:val="008C221A"/>
    <w:rsid w:val="008F02CC"/>
    <w:rsid w:val="00923DBB"/>
    <w:rsid w:val="00924069"/>
    <w:rsid w:val="009240AD"/>
    <w:rsid w:val="009C72F7"/>
    <w:rsid w:val="009F3767"/>
    <w:rsid w:val="00A239A4"/>
    <w:rsid w:val="00A772D4"/>
    <w:rsid w:val="00AA197E"/>
    <w:rsid w:val="00AA1D8D"/>
    <w:rsid w:val="00AF0607"/>
    <w:rsid w:val="00AF5C7F"/>
    <w:rsid w:val="00B05813"/>
    <w:rsid w:val="00B07C3A"/>
    <w:rsid w:val="00B204BD"/>
    <w:rsid w:val="00B22702"/>
    <w:rsid w:val="00B47730"/>
    <w:rsid w:val="00B479CF"/>
    <w:rsid w:val="00B81B15"/>
    <w:rsid w:val="00B93D9B"/>
    <w:rsid w:val="00BF4389"/>
    <w:rsid w:val="00C06113"/>
    <w:rsid w:val="00C16B64"/>
    <w:rsid w:val="00C57ECC"/>
    <w:rsid w:val="00C92F2A"/>
    <w:rsid w:val="00CA7009"/>
    <w:rsid w:val="00CB0664"/>
    <w:rsid w:val="00CD11C6"/>
    <w:rsid w:val="00D4627E"/>
    <w:rsid w:val="00D549E5"/>
    <w:rsid w:val="00D943C8"/>
    <w:rsid w:val="00E24EA5"/>
    <w:rsid w:val="00E25013"/>
    <w:rsid w:val="00E66D03"/>
    <w:rsid w:val="00E927D4"/>
    <w:rsid w:val="00ED0785"/>
    <w:rsid w:val="00ED7058"/>
    <w:rsid w:val="00F371F9"/>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semiHidden/>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213085362">
      <w:bodyDiv w:val="1"/>
      <w:marLeft w:val="0"/>
      <w:marRight w:val="0"/>
      <w:marTop w:val="0"/>
      <w:marBottom w:val="0"/>
      <w:divBdr>
        <w:top w:val="none" w:sz="0" w:space="0" w:color="auto"/>
        <w:left w:val="none" w:sz="0" w:space="0" w:color="auto"/>
        <w:bottom w:val="none" w:sz="0" w:space="0" w:color="auto"/>
        <w:right w:val="none" w:sz="0" w:space="0" w:color="auto"/>
      </w:divBdr>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735486">
      <w:bodyDiv w:val="1"/>
      <w:marLeft w:val="0"/>
      <w:marRight w:val="0"/>
      <w:marTop w:val="0"/>
      <w:marBottom w:val="0"/>
      <w:divBdr>
        <w:top w:val="none" w:sz="0" w:space="0" w:color="auto"/>
        <w:left w:val="none" w:sz="0" w:space="0" w:color="auto"/>
        <w:bottom w:val="none" w:sz="0" w:space="0" w:color="auto"/>
        <w:right w:val="none" w:sz="0" w:space="0" w:color="auto"/>
      </w:divBdr>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67032596">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790561425">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1040587750">
      <w:bodyDiv w:val="1"/>
      <w:marLeft w:val="0"/>
      <w:marRight w:val="0"/>
      <w:marTop w:val="0"/>
      <w:marBottom w:val="0"/>
      <w:divBdr>
        <w:top w:val="none" w:sz="0" w:space="0" w:color="auto"/>
        <w:left w:val="none" w:sz="0" w:space="0" w:color="auto"/>
        <w:bottom w:val="none" w:sz="0" w:space="0" w:color="auto"/>
        <w:right w:val="none" w:sz="0" w:space="0" w:color="auto"/>
      </w:divBdr>
    </w:div>
    <w:div w:id="1088044572">
      <w:bodyDiv w:val="1"/>
      <w:marLeft w:val="0"/>
      <w:marRight w:val="0"/>
      <w:marTop w:val="0"/>
      <w:marBottom w:val="0"/>
      <w:divBdr>
        <w:top w:val="none" w:sz="0" w:space="0" w:color="auto"/>
        <w:left w:val="none" w:sz="0" w:space="0" w:color="auto"/>
        <w:bottom w:val="none" w:sz="0" w:space="0" w:color="auto"/>
        <w:right w:val="none" w:sz="0" w:space="0" w:color="auto"/>
      </w:divBdr>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336149657">
      <w:bodyDiv w:val="1"/>
      <w:marLeft w:val="0"/>
      <w:marRight w:val="0"/>
      <w:marTop w:val="0"/>
      <w:marBottom w:val="0"/>
      <w:divBdr>
        <w:top w:val="none" w:sz="0" w:space="0" w:color="auto"/>
        <w:left w:val="none" w:sz="0" w:space="0" w:color="auto"/>
        <w:bottom w:val="none" w:sz="0" w:space="0" w:color="auto"/>
        <w:right w:val="none" w:sz="0" w:space="0" w:color="auto"/>
      </w:divBdr>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1071</TotalTime>
  <Pages>3</Pages>
  <Words>238</Words>
  <Characters>1360</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57</cp:revision>
  <dcterms:created xsi:type="dcterms:W3CDTF">2013-12-23T23:15:00Z</dcterms:created>
  <dcterms:modified xsi:type="dcterms:W3CDTF">2025-07-05T16:30:00Z</dcterms:modified>
  <cp:category/>
</cp:coreProperties>
</file>